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6B25B9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25B9">
        <w:rPr>
          <w:rFonts w:ascii="Times New Roman" w:hAnsi="Times New Roman"/>
          <w:b/>
          <w:bCs/>
          <w:sz w:val="28"/>
          <w:szCs w:val="28"/>
        </w:rPr>
        <w:t>УКРАЇНА</w:t>
      </w:r>
      <w:r w:rsidRPr="006B25B9">
        <w:rPr>
          <w:rFonts w:ascii="Times New Roman" w:hAnsi="Times New Roman"/>
          <w:sz w:val="28"/>
          <w:szCs w:val="28"/>
        </w:rPr>
        <w:t> </w:t>
      </w:r>
    </w:p>
    <w:p w:rsidR="001A4C7A" w:rsidRPr="006B25B9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6B25B9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6B25B9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6B25B9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6B25B9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6B25B9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6B25B9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B25B9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6B25B9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6B25B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B25B9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6B25B9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A4C7A" w:rsidRPr="006B25B9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1A4C7A" w:rsidRPr="00A60BDB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6B25B9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A60BDB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58-9-8/644</w:t>
      </w:r>
      <w:bookmarkStart w:id="0" w:name="_GoBack"/>
      <w:bookmarkEnd w:id="0"/>
    </w:p>
    <w:p w:rsidR="001A4C7A" w:rsidRPr="006B25B9" w:rsidRDefault="00A60BDB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  <w:lang w:val="uk-UA"/>
        </w:rPr>
        <w:t>18 травня</w:t>
      </w:r>
      <w:r w:rsidR="001A4C7A" w:rsidRPr="006B25B9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                            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9 </w:t>
      </w:r>
      <w:proofErr w:type="spellStart"/>
      <w:r w:rsidR="001A4C7A" w:rsidRPr="006B25B9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="001A4C7A" w:rsidRPr="006B25B9">
        <w:rPr>
          <w:rFonts w:ascii="Times New Roman" w:eastAsiaTheme="minorEastAsia" w:hAnsi="Times New Roman"/>
          <w:b/>
          <w:sz w:val="28"/>
          <w:szCs w:val="28"/>
        </w:rPr>
        <w:t xml:space="preserve"> 8 </w:t>
      </w:r>
      <w:proofErr w:type="spellStart"/>
      <w:r w:rsidR="001A4C7A" w:rsidRPr="006B25B9">
        <w:rPr>
          <w:rFonts w:ascii="Times New Roman" w:eastAsiaTheme="minorEastAsia" w:hAnsi="Times New Roman"/>
          <w:b/>
          <w:sz w:val="28"/>
          <w:szCs w:val="28"/>
        </w:rPr>
        <w:t>скликання</w:t>
      </w:r>
      <w:proofErr w:type="spellEnd"/>
      <w:r w:rsidR="001A4C7A" w:rsidRPr="006B25B9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1A4C7A" w:rsidRPr="006B25B9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6B25B9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6B25B9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6B25B9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6B25B9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B25B9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6B25B9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B25B9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6B25B9" w:rsidRPr="006B25B9">
        <w:rPr>
          <w:rFonts w:ascii="Times New Roman" w:hAnsi="Times New Roman"/>
          <w:b/>
          <w:bCs/>
          <w:sz w:val="28"/>
          <w:szCs w:val="28"/>
          <w:lang w:val="uk-UA"/>
        </w:rPr>
        <w:t xml:space="preserve">(відновлення) </w:t>
      </w:r>
      <w:r w:rsidRPr="006B25B9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1A4C7A" w:rsidRPr="006B25B9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6B25B9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 w:rsidRPr="006B25B9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7630B6" w:rsidRPr="006B25B9">
        <w:rPr>
          <w:rFonts w:ascii="Times New Roman" w:hAnsi="Times New Roman"/>
          <w:b/>
          <w:bCs/>
          <w:sz w:val="28"/>
          <w:szCs w:val="28"/>
          <w:lang w:val="uk-UA"/>
        </w:rPr>
        <w:t>Загинайло</w:t>
      </w:r>
      <w:proofErr w:type="spellEnd"/>
      <w:r w:rsidR="007630B6" w:rsidRPr="006B25B9">
        <w:rPr>
          <w:rFonts w:ascii="Times New Roman" w:hAnsi="Times New Roman"/>
          <w:b/>
          <w:bCs/>
          <w:sz w:val="28"/>
          <w:szCs w:val="28"/>
          <w:lang w:val="uk-UA"/>
        </w:rPr>
        <w:t xml:space="preserve"> Л.М</w:t>
      </w:r>
      <w:r w:rsidRPr="006B25B9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6B25B9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6B25B9" w:rsidRDefault="001A4C7A" w:rsidP="001A4C7A">
      <w:pPr>
        <w:tabs>
          <w:tab w:val="left" w:pos="6390"/>
        </w:tabs>
        <w:spacing w:after="0"/>
        <w:ind w:right="-143"/>
        <w:rPr>
          <w:rFonts w:ascii="Times New Roman" w:hAnsi="Times New Roman"/>
          <w:sz w:val="28"/>
          <w:szCs w:val="28"/>
          <w:lang w:val="uk-UA"/>
        </w:rPr>
      </w:pPr>
    </w:p>
    <w:p w:rsidR="001A4C7A" w:rsidRPr="006B25B9" w:rsidRDefault="001A4C7A" w:rsidP="001A4C7A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6B25B9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</w:t>
      </w:r>
      <w:r w:rsidR="007630B6" w:rsidRPr="006B25B9">
        <w:rPr>
          <w:sz w:val="28"/>
          <w:szCs w:val="28"/>
          <w:lang w:val="uk-UA"/>
        </w:rPr>
        <w:t xml:space="preserve"> </w:t>
      </w:r>
      <w:proofErr w:type="spellStart"/>
      <w:r w:rsidR="007630B6" w:rsidRPr="006B25B9">
        <w:rPr>
          <w:rFonts w:ascii="Times New Roman" w:hAnsi="Times New Roman"/>
          <w:bCs/>
          <w:sz w:val="28"/>
          <w:szCs w:val="28"/>
          <w:lang w:val="uk-UA"/>
        </w:rPr>
        <w:t>Загинайло</w:t>
      </w:r>
      <w:proofErr w:type="spellEnd"/>
      <w:r w:rsidR="007630B6" w:rsidRPr="006B25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B25B9" w:rsidRPr="006B25B9">
        <w:rPr>
          <w:rFonts w:ascii="Times New Roman" w:hAnsi="Times New Roman"/>
          <w:bCs/>
          <w:sz w:val="28"/>
          <w:szCs w:val="28"/>
          <w:lang w:val="uk-UA"/>
        </w:rPr>
        <w:t>Ларис</w:t>
      </w:r>
      <w:r w:rsidR="006B25B9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B25B9" w:rsidRPr="006B25B9">
        <w:rPr>
          <w:rFonts w:ascii="Times New Roman" w:hAnsi="Times New Roman"/>
          <w:bCs/>
          <w:sz w:val="28"/>
          <w:szCs w:val="28"/>
          <w:lang w:val="uk-UA"/>
        </w:rPr>
        <w:t xml:space="preserve"> Миколаївн</w:t>
      </w:r>
      <w:r w:rsidR="006B25B9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B25B9" w:rsidRPr="006B25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6B25B9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розроблення технічної документації із землеустрою, щодо встановлення </w:t>
      </w:r>
      <w:r w:rsidR="006B25B9" w:rsidRPr="006B25B9">
        <w:rPr>
          <w:rFonts w:ascii="Times New Roman" w:hAnsi="Times New Roman"/>
          <w:sz w:val="28"/>
          <w:szCs w:val="28"/>
          <w:lang w:val="uk-UA"/>
        </w:rPr>
        <w:t xml:space="preserve">(відновлення) </w:t>
      </w:r>
      <w:r w:rsidRPr="006B25B9">
        <w:rPr>
          <w:rFonts w:ascii="Times New Roman" w:hAnsi="Times New Roman"/>
          <w:sz w:val="28"/>
          <w:szCs w:val="28"/>
          <w:lang w:val="uk-UA"/>
        </w:rPr>
        <w:t>меж земельної ділянки в натурі (на місцевості),</w:t>
      </w:r>
      <w:r w:rsidR="0087494E" w:rsidRPr="006B25B9">
        <w:rPr>
          <w:rFonts w:ascii="Times New Roman" w:hAnsi="Times New Roman"/>
          <w:sz w:val="28"/>
          <w:szCs w:val="28"/>
          <w:lang w:val="uk-UA"/>
        </w:rPr>
        <w:t xml:space="preserve"> керуючись ст.12,40,118,121 </w:t>
      </w:r>
      <w:r w:rsidR="0087494E" w:rsidRPr="006B25B9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B52E0B" w:rsidRPr="006B25B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7494E" w:rsidRPr="006B25B9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</w:t>
      </w:r>
      <w:r w:rsidR="00B52E0B" w:rsidRPr="006B25B9">
        <w:rPr>
          <w:rFonts w:ascii="Times New Roman" w:hAnsi="Times New Roman"/>
          <w:sz w:val="28"/>
          <w:szCs w:val="28"/>
          <w:lang w:val="uk-UA"/>
        </w:rPr>
        <w:t>Про землеустрій»</w:t>
      </w:r>
      <w:r w:rsidRPr="006B25B9">
        <w:rPr>
          <w:rFonts w:ascii="Times New Roman" w:hAnsi="Times New Roman"/>
          <w:bCs/>
          <w:sz w:val="28"/>
          <w:szCs w:val="28"/>
          <w:lang w:val="uk-UA"/>
        </w:rPr>
        <w:t xml:space="preserve"> та ст.26 Закону України «Про місцеве самоврядування в Україні»,</w:t>
      </w:r>
      <w:r w:rsidR="00DA238C" w:rsidRPr="006B25B9">
        <w:rPr>
          <w:sz w:val="28"/>
          <w:szCs w:val="28"/>
          <w:lang w:val="uk-UA"/>
        </w:rPr>
        <w:t xml:space="preserve"> </w:t>
      </w:r>
      <w:r w:rsidR="00DA238C" w:rsidRPr="006B25B9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6B25B9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1A4C7A" w:rsidRDefault="006B25B9" w:rsidP="006B25B9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1A4C7A" w:rsidRPr="006B25B9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6B25B9" w:rsidRPr="006B25B9" w:rsidRDefault="006B25B9" w:rsidP="001A4C7A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1A4C7A" w:rsidRDefault="006B25B9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</w:t>
      </w:r>
      <w:r w:rsidR="001A4C7A" w:rsidRPr="006B25B9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1A4C7A" w:rsidRPr="006B25B9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технічної документації із землеустрою щодо</w:t>
      </w:r>
      <w:r w:rsidR="001A4C7A" w:rsidRPr="006B25B9"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B52E0B" w:rsidRPr="006B25B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6734" w:rsidRPr="006B25B9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7B2096" w:rsidRPr="006B25B9">
        <w:rPr>
          <w:sz w:val="28"/>
          <w:szCs w:val="28"/>
          <w:lang w:val="uk-UA"/>
        </w:rPr>
        <w:t xml:space="preserve"> </w:t>
      </w:r>
      <w:proofErr w:type="spellStart"/>
      <w:r w:rsidR="007630B6" w:rsidRPr="006B25B9">
        <w:rPr>
          <w:rFonts w:ascii="Times New Roman" w:hAnsi="Times New Roman"/>
          <w:bCs/>
          <w:sz w:val="28"/>
          <w:szCs w:val="28"/>
          <w:lang w:val="uk-UA"/>
        </w:rPr>
        <w:t>Загинайло</w:t>
      </w:r>
      <w:proofErr w:type="spellEnd"/>
      <w:r w:rsidR="007630B6" w:rsidRPr="006B25B9">
        <w:rPr>
          <w:rFonts w:ascii="Times New Roman" w:hAnsi="Times New Roman"/>
          <w:bCs/>
          <w:sz w:val="28"/>
          <w:szCs w:val="28"/>
          <w:lang w:val="uk-UA"/>
        </w:rPr>
        <w:t xml:space="preserve"> Ларисі Миколаївні</w:t>
      </w:r>
      <w:r w:rsidR="001A4C7A" w:rsidRPr="006B25B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4C7A" w:rsidRPr="006B25B9">
        <w:rPr>
          <w:rFonts w:ascii="Times New Roman" w:hAnsi="Times New Roman"/>
          <w:bCs/>
          <w:sz w:val="28"/>
          <w:szCs w:val="28"/>
          <w:lang w:val="uk-UA"/>
        </w:rPr>
        <w:t>загальною площею 0,</w:t>
      </w:r>
      <w:r w:rsidR="00160055" w:rsidRPr="006B25B9">
        <w:rPr>
          <w:rFonts w:ascii="Times New Roman" w:hAnsi="Times New Roman"/>
          <w:bCs/>
          <w:sz w:val="28"/>
          <w:szCs w:val="28"/>
          <w:lang w:val="uk-UA"/>
        </w:rPr>
        <w:t>10</w:t>
      </w:r>
      <w:r>
        <w:rPr>
          <w:rFonts w:ascii="Times New Roman" w:hAnsi="Times New Roman"/>
          <w:bCs/>
          <w:sz w:val="28"/>
          <w:szCs w:val="28"/>
          <w:lang w:val="uk-UA"/>
        </w:rPr>
        <w:t>00</w:t>
      </w:r>
      <w:r w:rsidR="001A4C7A" w:rsidRPr="006B25B9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A4C7A" w:rsidRPr="006B25B9">
        <w:rPr>
          <w:rFonts w:ascii="Times New Roman" w:hAnsi="Times New Roman"/>
          <w:bCs/>
          <w:sz w:val="28"/>
          <w:szCs w:val="28"/>
          <w:lang w:val="uk-UA"/>
        </w:rPr>
        <w:t>для будівництва і обслуговування житлового будинку, г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осподарських будівель і споруд по </w:t>
      </w:r>
      <w:r w:rsidR="00D87CE5" w:rsidRPr="006B25B9">
        <w:rPr>
          <w:rFonts w:ascii="Times New Roman" w:hAnsi="Times New Roman"/>
          <w:bCs/>
          <w:sz w:val="28"/>
          <w:szCs w:val="28"/>
          <w:lang w:val="uk-UA"/>
        </w:rPr>
        <w:t xml:space="preserve">вул. </w:t>
      </w:r>
      <w:r w:rsidR="007630B6" w:rsidRPr="006B25B9">
        <w:rPr>
          <w:rFonts w:ascii="Times New Roman" w:hAnsi="Times New Roman"/>
          <w:bCs/>
          <w:sz w:val="28"/>
          <w:szCs w:val="28"/>
          <w:lang w:val="uk-UA"/>
        </w:rPr>
        <w:t>Матросова</w:t>
      </w:r>
      <w:r w:rsidR="0033394D" w:rsidRPr="006B25B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630B6" w:rsidRPr="006B25B9">
        <w:rPr>
          <w:rFonts w:ascii="Times New Roman" w:hAnsi="Times New Roman"/>
          <w:bCs/>
          <w:sz w:val="28"/>
          <w:szCs w:val="28"/>
          <w:lang w:val="uk-UA"/>
        </w:rPr>
        <w:t>11</w:t>
      </w:r>
      <w:r w:rsidR="00D87CE5" w:rsidRPr="006B25B9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proofErr w:type="spellStart"/>
      <w:r w:rsidR="00160055" w:rsidRPr="006B25B9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256734" w:rsidRPr="006B25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A4C7A" w:rsidRPr="006B25B9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6B25B9" w:rsidRPr="006B25B9" w:rsidRDefault="006B25B9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1A4C7A" w:rsidRDefault="006B25B9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1A4C7A" w:rsidRPr="006B25B9">
        <w:rPr>
          <w:rFonts w:ascii="Times New Roman" w:hAnsi="Times New Roman"/>
          <w:bCs/>
          <w:sz w:val="28"/>
          <w:szCs w:val="28"/>
          <w:lang w:val="uk-UA"/>
        </w:rPr>
        <w:t>2.Гр.</w:t>
      </w:r>
      <w:r w:rsidR="007B2096" w:rsidRPr="006B25B9">
        <w:rPr>
          <w:sz w:val="28"/>
          <w:szCs w:val="28"/>
          <w:lang w:val="uk-UA"/>
        </w:rPr>
        <w:t xml:space="preserve"> </w:t>
      </w:r>
      <w:proofErr w:type="spellStart"/>
      <w:r w:rsidR="007630B6" w:rsidRPr="006B25B9">
        <w:rPr>
          <w:rFonts w:ascii="Times New Roman" w:hAnsi="Times New Roman"/>
          <w:bCs/>
          <w:sz w:val="28"/>
          <w:szCs w:val="28"/>
          <w:lang w:val="uk-UA"/>
        </w:rPr>
        <w:t>Загинайло</w:t>
      </w:r>
      <w:proofErr w:type="spellEnd"/>
      <w:r w:rsidR="007630B6" w:rsidRPr="006B25B9">
        <w:rPr>
          <w:rFonts w:ascii="Times New Roman" w:hAnsi="Times New Roman"/>
          <w:bCs/>
          <w:sz w:val="28"/>
          <w:szCs w:val="28"/>
          <w:lang w:val="uk-UA"/>
        </w:rPr>
        <w:t xml:space="preserve"> Ларисі Миколаївні </w:t>
      </w:r>
      <w:r w:rsidR="001A4C7A" w:rsidRPr="006B25B9">
        <w:rPr>
          <w:rFonts w:ascii="Times New Roman" w:hAnsi="Times New Roman"/>
          <w:bCs/>
          <w:sz w:val="28"/>
          <w:szCs w:val="28"/>
          <w:lang w:val="uk-UA"/>
        </w:rPr>
        <w:t>виготов</w:t>
      </w:r>
      <w:r w:rsidR="004D3624" w:rsidRPr="006B25B9">
        <w:rPr>
          <w:rFonts w:ascii="Times New Roman" w:hAnsi="Times New Roman"/>
          <w:bCs/>
          <w:sz w:val="28"/>
          <w:szCs w:val="28"/>
          <w:lang w:val="uk-UA"/>
        </w:rPr>
        <w:t>ити</w:t>
      </w:r>
      <w:r w:rsidR="001A4C7A" w:rsidRPr="006B25B9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 w:rsidRPr="006B25B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A4C7A" w:rsidRPr="006B25B9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 w:rsidRPr="006B25B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1A4C7A" w:rsidRPr="006B25B9"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 w:rsidRPr="006B25B9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 w:rsidR="001A4C7A" w:rsidRPr="006B25B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6B25B9" w:rsidRPr="006B25B9" w:rsidRDefault="006B25B9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1A4C7A" w:rsidRPr="006B25B9" w:rsidRDefault="006B25B9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1A4C7A" w:rsidRPr="006B25B9">
        <w:rPr>
          <w:rFonts w:ascii="Times New Roman" w:hAnsi="Times New Roman"/>
          <w:bCs/>
          <w:sz w:val="28"/>
          <w:szCs w:val="28"/>
          <w:lang w:val="uk-UA"/>
        </w:rPr>
        <w:t>3.Після виготовлення технічної документації подати її на затвердження до міської ради.</w:t>
      </w:r>
    </w:p>
    <w:p w:rsidR="001A4C7A" w:rsidRPr="006B25B9" w:rsidRDefault="006B25B9" w:rsidP="001A4C7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 </w:t>
      </w:r>
      <w:r w:rsidR="001A4C7A" w:rsidRPr="006B25B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1A4C7A" w:rsidRPr="006B25B9">
        <w:rPr>
          <w:rFonts w:ascii="Times New Roman" w:hAnsi="Times New Roman"/>
          <w:sz w:val="28"/>
          <w:szCs w:val="28"/>
          <w:lang w:val="uk-UA"/>
        </w:rPr>
        <w:t>.</w:t>
      </w:r>
      <w:r w:rsidR="001A4C7A" w:rsidRPr="006B25B9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1A4C7A" w:rsidRPr="006B25B9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1A4C7A" w:rsidRPr="006B25B9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1A4C7A" w:rsidRPr="006B25B9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6B25B9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1A4C7A" w:rsidRPr="006B25B9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1A4C7A" w:rsidRPr="006B25B9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1A4C7A" w:rsidRPr="006B25B9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6B25B9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1A4C7A" w:rsidRPr="006B25B9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6B25B9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1A4C7A" w:rsidRPr="006B25B9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1A4C7A" w:rsidRPr="006B25B9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1A4C7A" w:rsidRPr="006B25B9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6B25B9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1A4C7A" w:rsidRPr="006B25B9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6B25B9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1A4C7A" w:rsidRPr="006B25B9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6B25B9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1A4C7A" w:rsidRPr="006B25B9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6B25B9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1A4C7A" w:rsidRPr="006B25B9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6B25B9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1A4C7A" w:rsidRPr="006B25B9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6B25B9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1A4C7A" w:rsidRPr="006B25B9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6B25B9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1A4C7A" w:rsidRPr="006B25B9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6B25B9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1A4C7A" w:rsidRPr="006B25B9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6B25B9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1A4C7A" w:rsidRPr="006B25B9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6B25B9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1A4C7A" w:rsidRPr="006B25B9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1A4C7A" w:rsidRPr="006B25B9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1A4C7A" w:rsidRPr="006B25B9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1A4C7A" w:rsidRPr="006B25B9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1A4C7A" w:rsidRPr="006B25B9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7494E" w:rsidRPr="006B25B9" w:rsidRDefault="0087494E" w:rsidP="001A4C7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23241" w:rsidRPr="006B25B9" w:rsidRDefault="006B25B9" w:rsidP="007B2096">
      <w:pPr>
        <w:pStyle w:val="a4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proofErr w:type="spellStart"/>
      <w:r w:rsidRPr="006B25B9">
        <w:rPr>
          <w:b/>
          <w:sz w:val="28"/>
          <w:szCs w:val="28"/>
        </w:rPr>
        <w:t>Погребищенський</w:t>
      </w:r>
      <w:proofErr w:type="spellEnd"/>
      <w:r w:rsidRPr="006B25B9">
        <w:rPr>
          <w:b/>
          <w:sz w:val="28"/>
          <w:szCs w:val="28"/>
        </w:rPr>
        <w:t xml:space="preserve"> м</w:t>
      </w:r>
      <w:r w:rsidR="001A4C7A" w:rsidRPr="006B25B9">
        <w:rPr>
          <w:b/>
          <w:sz w:val="28"/>
          <w:szCs w:val="28"/>
        </w:rPr>
        <w:t>іський  голова                                    С.В</w:t>
      </w:r>
      <w:r w:rsidRPr="006B25B9">
        <w:rPr>
          <w:b/>
          <w:sz w:val="28"/>
          <w:szCs w:val="28"/>
        </w:rPr>
        <w:t>ОЛИНСЬКИЙ</w:t>
      </w:r>
    </w:p>
    <w:sectPr w:rsidR="00C23241" w:rsidRPr="006B25B9" w:rsidSect="006B25B9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60055"/>
    <w:rsid w:val="001A4C7A"/>
    <w:rsid w:val="001F46B0"/>
    <w:rsid w:val="00256734"/>
    <w:rsid w:val="00297B13"/>
    <w:rsid w:val="00304091"/>
    <w:rsid w:val="00317446"/>
    <w:rsid w:val="0033394D"/>
    <w:rsid w:val="00385534"/>
    <w:rsid w:val="003914DE"/>
    <w:rsid w:val="00402717"/>
    <w:rsid w:val="004D3624"/>
    <w:rsid w:val="005A0493"/>
    <w:rsid w:val="00606D34"/>
    <w:rsid w:val="006B25B9"/>
    <w:rsid w:val="006F5B6A"/>
    <w:rsid w:val="007630B6"/>
    <w:rsid w:val="00773856"/>
    <w:rsid w:val="007B2096"/>
    <w:rsid w:val="0081342E"/>
    <w:rsid w:val="00870D21"/>
    <w:rsid w:val="0087494E"/>
    <w:rsid w:val="008A3AE8"/>
    <w:rsid w:val="008D6670"/>
    <w:rsid w:val="00956534"/>
    <w:rsid w:val="009E4F6B"/>
    <w:rsid w:val="00A60BDB"/>
    <w:rsid w:val="00B31307"/>
    <w:rsid w:val="00B52E0B"/>
    <w:rsid w:val="00BF4B1F"/>
    <w:rsid w:val="00C227D5"/>
    <w:rsid w:val="00C23241"/>
    <w:rsid w:val="00C36CA8"/>
    <w:rsid w:val="00D87CE5"/>
    <w:rsid w:val="00DA238C"/>
    <w:rsid w:val="00DB10AC"/>
    <w:rsid w:val="00DC45DA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5A588-AEF0-4B1E-B288-57CA3758D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1194</Words>
  <Characters>681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5</cp:revision>
  <cp:lastPrinted>2021-04-15T08:22:00Z</cp:lastPrinted>
  <dcterms:created xsi:type="dcterms:W3CDTF">2021-04-12T08:54:00Z</dcterms:created>
  <dcterms:modified xsi:type="dcterms:W3CDTF">2021-05-20T07:20:00Z</dcterms:modified>
</cp:coreProperties>
</file>